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56082"/>
          <w:sz w:val="44"/>
        </w:rPr>
        <w:t>Travel Approval Email Templates</w:t>
      </w:r>
    </w:p>
    <w:p>
      <w:pPr>
        <w:spacing w:before="240" w:after="80"/>
      </w:pPr>
      <w:r>
        <w:rPr>
          <w:b/>
          <w:color w:val="156082"/>
          <w:sz w:val="28"/>
        </w:rPr>
        <w:t>Approval request email</w:t>
      </w:r>
    </w:p>
    <w:p>
      <w:pPr>
        <w:spacing w:after="80" w:line="264" w:lineRule="auto"/>
      </w:pPr>
      <w:r>
        <w:rPr>
          <w:sz w:val="21"/>
        </w:rPr>
        <w:t>Subject: Travel approval request - [Traveler] - [Destination] - [Dates]</w:t>
      </w:r>
    </w:p>
    <w:p>
      <w:pPr>
        <w:spacing w:after="80" w:line="264" w:lineRule="auto"/>
      </w:pPr>
      <w:r>
        <w:rPr>
          <w:sz w:val="21"/>
        </w:rPr>
      </w:r>
    </w:p>
    <w:p>
      <w:pPr>
        <w:spacing w:after="80" w:line="264" w:lineRule="auto"/>
      </w:pPr>
      <w:r>
        <w:rPr>
          <w:sz w:val="21"/>
        </w:rPr>
        <w:t>Hi [Approver],</w:t>
      </w:r>
    </w:p>
    <w:p>
      <w:pPr>
        <w:spacing w:after="80" w:line="264" w:lineRule="auto"/>
      </w:pPr>
      <w:r>
        <w:rPr>
          <w:sz w:val="21"/>
        </w:rPr>
      </w:r>
    </w:p>
    <w:p>
      <w:pPr>
        <w:spacing w:after="80" w:line="264" w:lineRule="auto"/>
      </w:pPr>
      <w:r>
        <w:rPr>
          <w:sz w:val="21"/>
        </w:rPr>
        <w:t>Please approve the attached travel request for [business purpose]. Estimated total cost is [amount]. Any exception requested is noted in the form.</w:t>
      </w:r>
    </w:p>
    <w:p>
      <w:pPr>
        <w:spacing w:after="80" w:line="264" w:lineRule="auto"/>
      </w:pPr>
      <w:r>
        <w:rPr>
          <w:sz w:val="21"/>
        </w:rPr>
      </w:r>
    </w:p>
    <w:p>
      <w:pPr>
        <w:spacing w:after="80" w:line="264" w:lineRule="auto"/>
      </w:pPr>
      <w:r>
        <w:rPr>
          <w:sz w:val="21"/>
        </w:rPr>
        <w:t>Thanks,</w:t>
      </w:r>
    </w:p>
    <w:p>
      <w:pPr>
        <w:spacing w:after="80" w:line="264" w:lineRule="auto"/>
      </w:pPr>
      <w:r>
        <w:rPr>
          <w:sz w:val="21"/>
        </w:rPr>
        <w:t>[Traveler]</w:t>
      </w:r>
    </w:p>
    <w:p>
      <w:pPr>
        <w:spacing w:before="240" w:after="80"/>
      </w:pPr>
      <w:r>
        <w:rPr>
          <w:b/>
          <w:color w:val="156082"/>
          <w:sz w:val="28"/>
        </w:rPr>
        <w:t>Approval confirmation</w:t>
      </w:r>
    </w:p>
    <w:p>
      <w:pPr>
        <w:spacing w:after="80" w:line="264" w:lineRule="auto"/>
      </w:pPr>
      <w:r>
        <w:rPr>
          <w:sz w:val="21"/>
        </w:rPr>
        <w:t>Subject: Approved travel - [Traveler] - [Destination]</w:t>
      </w:r>
    </w:p>
    <w:p>
      <w:pPr>
        <w:spacing w:after="80" w:line="264" w:lineRule="auto"/>
      </w:pPr>
      <w:r>
        <w:rPr>
          <w:sz w:val="21"/>
        </w:rPr>
      </w:r>
    </w:p>
    <w:p>
      <w:pPr>
        <w:spacing w:after="80" w:line="264" w:lineRule="auto"/>
      </w:pPr>
      <w:r>
        <w:rPr>
          <w:sz w:val="21"/>
        </w:rPr>
        <w:t>Your trip has been approved. Please book through the approved channel and submit expenses within 15 days after the trip.</w:t>
      </w:r>
    </w:p>
    <w:p>
      <w:pPr>
        <w:spacing w:after="80" w:line="264" w:lineRule="auto"/>
      </w:pPr>
      <w:r>
        <w:rPr>
          <w:sz w:val="21"/>
        </w:rPr>
      </w:r>
    </w:p>
    <w:p>
      <w:pPr>
        <w:spacing w:after="80" w:line="264" w:lineRule="auto"/>
      </w:pPr>
      <w:r>
        <w:rPr>
          <w:sz w:val="21"/>
        </w:rPr>
        <w:t>Thanks,</w:t>
      </w:r>
    </w:p>
    <w:p>
      <w:pPr>
        <w:spacing w:after="80" w:line="264" w:lineRule="auto"/>
      </w:pPr>
      <w:r>
        <w:rPr>
          <w:sz w:val="21"/>
        </w:rPr>
        <w:t>[Approver]</w:t>
      </w:r>
    </w:p>
    <w:p>
      <w:pPr>
        <w:spacing w:before="240" w:after="80"/>
      </w:pPr>
      <w:r>
        <w:rPr>
          <w:b/>
          <w:color w:val="156082"/>
          <w:sz w:val="28"/>
        </w:rPr>
        <w:t>Exception approval</w:t>
      </w:r>
    </w:p>
    <w:p>
      <w:pPr>
        <w:spacing w:after="80" w:line="264" w:lineRule="auto"/>
      </w:pPr>
      <w:r>
        <w:rPr>
          <w:sz w:val="21"/>
        </w:rPr>
        <w:t>Subject: Travel exception approval - [Traveler] - [Destination]</w:t>
      </w:r>
    </w:p>
    <w:p>
      <w:pPr>
        <w:spacing w:after="80" w:line="264" w:lineRule="auto"/>
      </w:pPr>
      <w:r>
        <w:rPr>
          <w:sz w:val="21"/>
        </w:rPr>
      </w:r>
    </w:p>
    <w:p>
      <w:pPr>
        <w:spacing w:after="80" w:line="264" w:lineRule="auto"/>
      </w:pPr>
      <w:r>
        <w:rPr>
          <w:sz w:val="21"/>
        </w:rPr>
        <w:t>The following exception is approved: [exception]. Business rationale: [reason]. This approval applies only to the dates and purpose listed in the request.</w:t>
      </w:r>
    </w:p>
    <w:p>
      <w:pPr>
        <w:spacing w:after="80" w:line="264" w:lineRule="auto"/>
      </w:pPr>
      <w:r>
        <w:rPr>
          <w:sz w:val="21"/>
        </w:rPr>
      </w:r>
    </w:p>
    <w:p>
      <w:pPr>
        <w:spacing w:after="80" w:line="264" w:lineRule="auto"/>
      </w:pPr>
      <w:r>
        <w:rPr>
          <w:sz w:val="21"/>
        </w:rPr>
        <w:t>Thanks,</w:t>
      </w:r>
    </w:p>
    <w:p>
      <w:pPr>
        <w:spacing w:after="80" w:line="264" w:lineRule="auto"/>
      </w:pPr>
      <w:r>
        <w:rPr>
          <w:sz w:val="21"/>
        </w:rPr>
        <w:t>[Approver]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